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5116677" name="f79f2860-6303-11f0-8bba-f7da60315f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769156" name="f79f2860-6303-11f0-8bba-f7da60315ff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8792188" name="fbe4e860-6303-11f0-88ca-35d928eef9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967645" name="fbe4e860-6303-11f0-88ca-35d928eef9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4441151" name="132ef970-6304-11f0-bf28-4bef1ce415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512061" name="132ef970-6304-11f0-bf28-4bef1ce4150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5474635" name="162a8630-6304-11f0-afa9-8d07088ff1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665357" name="162a8630-6304-11f0-afa9-8d07088ff16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Eszrich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47165" name="5a7097c0-6305-11f0-952f-fd3d8846e5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924813" name="5a7097c0-6305-11f0-952f-fd3d8846e55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9327305" name="5ea47d70-6305-11f0-b928-89ab4880f8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7835153" name="5ea47d70-6305-11f0-b928-89ab4880f83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Hargartenstrasse 9, 5703 Seon</w:t>
          </w:r>
        </w:p>
        <w:p>
          <w:pPr>
            <w:spacing w:before="0" w:after="0"/>
          </w:pPr>
          <w:r>
            <w:t>399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